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81" w:type="dxa"/>
        <w:jc w:val="center"/>
        <w:tblLook w:val="0000" w:firstRow="0" w:lastRow="0" w:firstColumn="0" w:lastColumn="0" w:noHBand="0" w:noVBand="0"/>
      </w:tblPr>
      <w:tblGrid>
        <w:gridCol w:w="5086"/>
        <w:gridCol w:w="5795"/>
      </w:tblGrid>
      <w:tr w:rsidR="009914E7" w:rsidRPr="00E529F9" w14:paraId="074D200C" w14:textId="77777777" w:rsidTr="00B62C1D">
        <w:trPr>
          <w:jc w:val="center"/>
        </w:trPr>
        <w:tc>
          <w:tcPr>
            <w:tcW w:w="5086" w:type="dxa"/>
            <w:vAlign w:val="center"/>
          </w:tcPr>
          <w:p w14:paraId="1C869FFF" w14:textId="77777777" w:rsidR="009914E7" w:rsidRPr="00E529F9" w:rsidRDefault="009914E7" w:rsidP="002B6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sz w:val="26"/>
                <w:szCs w:val="26"/>
              </w:rPr>
              <w:t>ỦY BAN NHÂN DÂN PHƯỜNG PHÚ LỢI</w:t>
            </w:r>
          </w:p>
          <w:p w14:paraId="73B4C2D7" w14:textId="77777777" w:rsidR="009914E7" w:rsidRPr="00E529F9" w:rsidRDefault="009914E7" w:rsidP="002B6D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PHÚ HÒA</w:t>
            </w:r>
          </w:p>
        </w:tc>
        <w:tc>
          <w:tcPr>
            <w:tcW w:w="5795" w:type="dxa"/>
            <w:vAlign w:val="center"/>
          </w:tcPr>
          <w:p w14:paraId="78A39DB3" w14:textId="77777777" w:rsidR="009914E7" w:rsidRPr="00E529F9" w:rsidRDefault="009914E7" w:rsidP="002B6D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37E5D5F0" w14:textId="77777777" w:rsidR="009914E7" w:rsidRPr="00E529F9" w:rsidRDefault="009914E7" w:rsidP="002B6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14:paraId="34D32741" w14:textId="77777777" w:rsidR="009914E7" w:rsidRPr="00E529F9" w:rsidRDefault="009914E7" w:rsidP="002A594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03BCD78" w14:textId="77777777" w:rsidR="001540E1" w:rsidRDefault="009914E7" w:rsidP="002A594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29F9">
        <w:rPr>
          <w:rFonts w:ascii="Times New Roman" w:hAnsi="Times New Roman" w:cs="Times New Roman"/>
          <w:b/>
          <w:sz w:val="26"/>
          <w:szCs w:val="26"/>
        </w:rPr>
        <w:t>ĐỀ KIỂM TRA CUỐI KÌ I</w:t>
      </w:r>
      <w:r w:rsidR="001540E1">
        <w:rPr>
          <w:rFonts w:ascii="Times New Roman" w:hAnsi="Times New Roman" w:cs="Times New Roman"/>
          <w:b/>
          <w:sz w:val="26"/>
          <w:szCs w:val="26"/>
        </w:rPr>
        <w:t>-</w:t>
      </w:r>
      <w:r w:rsidR="001540E1" w:rsidRPr="001540E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40E1" w:rsidRPr="00E529F9">
        <w:rPr>
          <w:rFonts w:ascii="Times New Roman" w:hAnsi="Times New Roman" w:cs="Times New Roman"/>
          <w:b/>
          <w:sz w:val="26"/>
          <w:szCs w:val="26"/>
        </w:rPr>
        <w:t>MÔN: GIÁO DỤC ĐỊA PHƯƠNG 9</w:t>
      </w:r>
    </w:p>
    <w:p w14:paraId="2395B99D" w14:textId="214643B8" w:rsidR="009914E7" w:rsidRPr="00E529F9" w:rsidRDefault="009914E7" w:rsidP="002A594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29F9">
        <w:rPr>
          <w:rFonts w:ascii="Times New Roman" w:hAnsi="Times New Roman" w:cs="Times New Roman"/>
          <w:b/>
          <w:sz w:val="26"/>
          <w:szCs w:val="26"/>
        </w:rPr>
        <w:t>NĂM HỌC 2025 – 2026</w:t>
      </w:r>
    </w:p>
    <w:p w14:paraId="41FE7D13" w14:textId="35D64989" w:rsidR="009914E7" w:rsidRDefault="009914E7" w:rsidP="002A594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E66B55A" w14:textId="77777777" w:rsidR="001540E1" w:rsidRDefault="001540E1" w:rsidP="002A594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2AA06BE" w14:textId="1E44F2C1" w:rsidR="002A5948" w:rsidRDefault="00022A2D" w:rsidP="002A594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2A2D">
        <w:rPr>
          <w:rFonts w:ascii="Times New Roman" w:hAnsi="Times New Roman" w:cs="Times New Roman"/>
          <w:b/>
          <w:sz w:val="26"/>
          <w:szCs w:val="26"/>
        </w:rPr>
        <w:t>Chủ đề 1: Kinh tế Thành phố Hồ Chí Minh và vấn đề phát triển bền vững</w:t>
      </w:r>
    </w:p>
    <w:p w14:paraId="16849F9F" w14:textId="77777777" w:rsidR="001540E1" w:rsidRDefault="001540E1" w:rsidP="002A594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D9DC42D" w14:textId="77777777" w:rsidR="001540E1" w:rsidRDefault="001540E1" w:rsidP="002A594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2D9AEBF" w14:textId="54D6C4FA" w:rsidR="00022A2D" w:rsidRDefault="00047C44" w:rsidP="00047C44">
      <w:pPr>
        <w:spacing w:after="0" w:line="240" w:lineRule="auto"/>
        <w:ind w:left="-142" w:firstLine="568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 MỤC TIÊU</w:t>
      </w:r>
    </w:p>
    <w:p w14:paraId="3AE044C1" w14:textId="77777777" w:rsidR="00047C44" w:rsidRDefault="00047C44" w:rsidP="00047C4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1. </w:t>
      </w:r>
      <w:r w:rsidRPr="00047C44">
        <w:rPr>
          <w:rFonts w:ascii="Times New Roman" w:hAnsi="Times New Roman" w:cs="Times New Roman"/>
          <w:bCs/>
          <w:sz w:val="26"/>
          <w:szCs w:val="26"/>
        </w:rPr>
        <w:t xml:space="preserve">Kiến thức: </w:t>
      </w:r>
    </w:p>
    <w:p w14:paraId="1050CE7A" w14:textId="5393985A" w:rsidR="00047C44" w:rsidRPr="00047C44" w:rsidRDefault="00047C44" w:rsidP="00047C4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047C44">
        <w:rPr>
          <w:rFonts w:ascii="Times New Roman" w:hAnsi="Times New Roman" w:cs="Times New Roman"/>
          <w:bCs/>
          <w:sz w:val="26"/>
          <w:szCs w:val="26"/>
        </w:rPr>
        <w:t>Học sinh trình bày được tiềm năng du lịch của T</w:t>
      </w:r>
      <w:r w:rsidR="001540E1">
        <w:rPr>
          <w:rFonts w:ascii="Times New Roman" w:hAnsi="Times New Roman" w:cs="Times New Roman"/>
          <w:bCs/>
          <w:sz w:val="26"/>
          <w:szCs w:val="26"/>
        </w:rPr>
        <w:t>hành phố</w:t>
      </w:r>
      <w:r w:rsidRPr="00047C44">
        <w:rPr>
          <w:rFonts w:ascii="Times New Roman" w:hAnsi="Times New Roman" w:cs="Times New Roman"/>
          <w:bCs/>
          <w:sz w:val="26"/>
          <w:szCs w:val="26"/>
        </w:rPr>
        <w:t xml:space="preserve"> Hồ Chí Minh mới</w:t>
      </w:r>
      <w:r>
        <w:rPr>
          <w:rFonts w:ascii="Times New Roman" w:hAnsi="Times New Roman" w:cs="Times New Roman"/>
          <w:bCs/>
          <w:sz w:val="26"/>
          <w:szCs w:val="26"/>
        </w:rPr>
        <w:t>:</w:t>
      </w:r>
      <w:r w:rsidRPr="00047C44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trình bày được </w:t>
      </w:r>
      <w:r w:rsidRPr="00047C44">
        <w:rPr>
          <w:rFonts w:ascii="Times New Roman" w:hAnsi="Times New Roman" w:cs="Times New Roman"/>
          <w:bCs/>
          <w:sz w:val="26"/>
          <w:szCs w:val="26"/>
        </w:rPr>
        <w:t>loại hình du lịch tiêu biểu gắn với địa điểm cụ thể.</w:t>
      </w:r>
    </w:p>
    <w:p w14:paraId="32B1F0A9" w14:textId="77777777" w:rsidR="00047C44" w:rsidRDefault="00047C44" w:rsidP="00047C4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2.</w:t>
      </w:r>
      <w:r w:rsidRPr="00047C44">
        <w:rPr>
          <w:rFonts w:ascii="Times New Roman" w:hAnsi="Times New Roman" w:cs="Times New Roman"/>
          <w:bCs/>
          <w:sz w:val="26"/>
          <w:szCs w:val="26"/>
        </w:rPr>
        <w:t xml:space="preserve"> Năng lực: </w:t>
      </w:r>
    </w:p>
    <w:p w14:paraId="070DE9A1" w14:textId="72DE157E" w:rsidR="00047C44" w:rsidRPr="00047C44" w:rsidRDefault="00047C44" w:rsidP="00047C4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047C44">
        <w:rPr>
          <w:rFonts w:ascii="Times New Roman" w:hAnsi="Times New Roman" w:cs="Times New Roman"/>
          <w:bCs/>
          <w:sz w:val="26"/>
          <w:szCs w:val="26"/>
        </w:rPr>
        <w:t>Rèn luyện năng lực tìm hiểu thực tiễn, giao tiếp</w:t>
      </w:r>
      <w:r>
        <w:rPr>
          <w:rFonts w:ascii="Times New Roman" w:hAnsi="Times New Roman" w:cs="Times New Roman"/>
          <w:bCs/>
          <w:sz w:val="26"/>
          <w:szCs w:val="26"/>
        </w:rPr>
        <w:t>-</w:t>
      </w:r>
      <w:r w:rsidRPr="00047C44">
        <w:rPr>
          <w:rFonts w:ascii="Times New Roman" w:hAnsi="Times New Roman" w:cs="Times New Roman"/>
          <w:bCs/>
          <w:sz w:val="26"/>
          <w:szCs w:val="26"/>
        </w:rPr>
        <w:t>hợp tác, trình bày thông tin bằng nhiều hình thức (nói, viết, trình chiếu, poster, infographic).</w:t>
      </w:r>
    </w:p>
    <w:p w14:paraId="5EC6D59F" w14:textId="77777777" w:rsidR="00047C44" w:rsidRDefault="00047C44" w:rsidP="00047C4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3. </w:t>
      </w:r>
      <w:r w:rsidRPr="00047C44">
        <w:rPr>
          <w:rFonts w:ascii="Times New Roman" w:hAnsi="Times New Roman" w:cs="Times New Roman"/>
          <w:bCs/>
          <w:sz w:val="26"/>
          <w:szCs w:val="26"/>
        </w:rPr>
        <w:t xml:space="preserve">Phẩm chất: </w:t>
      </w:r>
    </w:p>
    <w:p w14:paraId="3BC867A8" w14:textId="7DC833B5" w:rsidR="00047C44" w:rsidRPr="00047C44" w:rsidRDefault="00047C44" w:rsidP="00047C4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047C44">
        <w:rPr>
          <w:rFonts w:ascii="Times New Roman" w:hAnsi="Times New Roman" w:cs="Times New Roman"/>
          <w:bCs/>
          <w:sz w:val="26"/>
          <w:szCs w:val="26"/>
        </w:rPr>
        <w:t>Hình thành ý thức trách nhiệm trong làm việc nhóm, tinh thần hợp tác, nghiêm túc và đúng thời gian khi thực hiện nhiệm vụ.</w:t>
      </w:r>
    </w:p>
    <w:p w14:paraId="3083D1BD" w14:textId="058C2B37" w:rsidR="00CD2229" w:rsidRPr="00E529F9" w:rsidRDefault="00047C44" w:rsidP="00047C44">
      <w:pPr>
        <w:pStyle w:val="Heading2"/>
        <w:spacing w:before="0" w:line="240" w:lineRule="auto"/>
        <w:ind w:left="-142" w:firstLine="56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II.</w:t>
      </w:r>
      <w:r w:rsidR="00000000" w:rsidRPr="00E529F9">
        <w:rPr>
          <w:rFonts w:ascii="Times New Roman" w:hAnsi="Times New Roman" w:cs="Times New Roman"/>
          <w:color w:val="auto"/>
        </w:rPr>
        <w:t xml:space="preserve"> YÊU CẦU THỰC HIỆN</w:t>
      </w:r>
    </w:p>
    <w:p w14:paraId="4C1201D2" w14:textId="197F5763" w:rsidR="00CD2229" w:rsidRPr="00E529F9" w:rsidRDefault="00000000" w:rsidP="00047C4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E529F9">
        <w:rPr>
          <w:rFonts w:ascii="Times New Roman" w:hAnsi="Times New Roman" w:cs="Times New Roman"/>
          <w:sz w:val="26"/>
          <w:szCs w:val="26"/>
        </w:rPr>
        <w:t xml:space="preserve">- </w:t>
      </w:r>
      <w:r w:rsidR="00F60E2A" w:rsidRPr="00E529F9">
        <w:rPr>
          <w:rFonts w:ascii="Times New Roman" w:hAnsi="Times New Roman" w:cs="Times New Roman"/>
          <w:sz w:val="26"/>
          <w:szCs w:val="26"/>
        </w:rPr>
        <w:t xml:space="preserve">Yêu cầu: </w:t>
      </w:r>
      <w:r w:rsidRPr="00E529F9">
        <w:rPr>
          <w:rFonts w:ascii="Times New Roman" w:hAnsi="Times New Roman" w:cs="Times New Roman"/>
          <w:sz w:val="26"/>
          <w:szCs w:val="26"/>
        </w:rPr>
        <w:t>Làm việc theo nhóm.</w:t>
      </w:r>
    </w:p>
    <w:p w14:paraId="4E779DBA" w14:textId="77777777" w:rsidR="00E529F9" w:rsidRDefault="009914E7" w:rsidP="00047C4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E529F9">
        <w:rPr>
          <w:rFonts w:ascii="Times New Roman" w:hAnsi="Times New Roman" w:cs="Times New Roman"/>
          <w:sz w:val="26"/>
          <w:szCs w:val="26"/>
        </w:rPr>
        <w:t xml:space="preserve">- Nội dung: </w:t>
      </w:r>
    </w:p>
    <w:p w14:paraId="7EA1D809" w14:textId="773B2767" w:rsidR="009914E7" w:rsidRDefault="00E529F9" w:rsidP="00047C4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9914E7" w:rsidRPr="00E529F9">
        <w:rPr>
          <w:rFonts w:ascii="Times New Roman" w:hAnsi="Times New Roman" w:cs="Times New Roman"/>
          <w:sz w:val="26"/>
          <w:szCs w:val="26"/>
        </w:rPr>
        <w:t>Lựa chọn 1 trong các loại hình du lịch tiêu biểu</w:t>
      </w:r>
      <w:r w:rsidR="008A4C94">
        <w:rPr>
          <w:rFonts w:ascii="Times New Roman" w:hAnsi="Times New Roman" w:cs="Times New Roman"/>
          <w:sz w:val="26"/>
          <w:szCs w:val="26"/>
        </w:rPr>
        <w:t xml:space="preserve"> của Thành phố Hồ Chí Minh mới như</w:t>
      </w:r>
      <w:r w:rsidR="009914E7" w:rsidRPr="00E529F9">
        <w:rPr>
          <w:rFonts w:ascii="Times New Roman" w:hAnsi="Times New Roman" w:cs="Times New Roman"/>
          <w:sz w:val="26"/>
          <w:szCs w:val="26"/>
        </w:rPr>
        <w:t>: du lịch biển - đảo, du lịch sinh thái, du lịch văn hóa - làng nghề, di tích lịch sử, ẩm thực, lễ hội, du lịch đường sông,…).</w:t>
      </w:r>
    </w:p>
    <w:p w14:paraId="5DF6A240" w14:textId="1D31FC22" w:rsidR="00E529F9" w:rsidRPr="00E529F9" w:rsidRDefault="00E529F9" w:rsidP="00047C4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Pr="00E529F9">
        <w:rPr>
          <w:rFonts w:ascii="Times New Roman" w:hAnsi="Times New Roman" w:cs="Times New Roman"/>
          <w:sz w:val="26"/>
          <w:szCs w:val="26"/>
        </w:rPr>
        <w:t xml:space="preserve">Trình bày được địa điểm </w:t>
      </w:r>
      <w:r w:rsidR="008A4C94">
        <w:rPr>
          <w:rFonts w:ascii="Times New Roman" w:hAnsi="Times New Roman" w:cs="Times New Roman"/>
          <w:sz w:val="26"/>
          <w:szCs w:val="26"/>
        </w:rPr>
        <w:t xml:space="preserve">của loại hình du lịch, </w:t>
      </w:r>
      <w:r w:rsidRPr="00E529F9">
        <w:rPr>
          <w:rFonts w:ascii="Times New Roman" w:hAnsi="Times New Roman" w:cs="Times New Roman"/>
          <w:sz w:val="26"/>
          <w:szCs w:val="26"/>
        </w:rPr>
        <w:t>đặc điểm nổi bật của loại hình du lịch đã chọn.</w:t>
      </w:r>
    </w:p>
    <w:p w14:paraId="203254F0" w14:textId="411E275F" w:rsidR="00CD2229" w:rsidRPr="00E529F9" w:rsidRDefault="00000000" w:rsidP="00047C44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E529F9">
        <w:rPr>
          <w:rFonts w:ascii="Times New Roman" w:hAnsi="Times New Roman" w:cs="Times New Roman"/>
          <w:sz w:val="26"/>
          <w:szCs w:val="26"/>
        </w:rPr>
        <w:t xml:space="preserve">- </w:t>
      </w:r>
      <w:r w:rsidR="00F60E2A" w:rsidRPr="00E529F9">
        <w:rPr>
          <w:rFonts w:ascii="Times New Roman" w:hAnsi="Times New Roman" w:cs="Times New Roman"/>
          <w:sz w:val="26"/>
          <w:szCs w:val="26"/>
        </w:rPr>
        <w:t xml:space="preserve">Hình thức: </w:t>
      </w:r>
      <w:r w:rsidR="00CE3852">
        <w:rPr>
          <w:rFonts w:ascii="Times New Roman" w:hAnsi="Times New Roman" w:cs="Times New Roman"/>
          <w:sz w:val="26"/>
          <w:szCs w:val="26"/>
        </w:rPr>
        <w:t xml:space="preserve">Học sinh </w:t>
      </w:r>
      <w:r w:rsidRPr="00E529F9">
        <w:rPr>
          <w:rFonts w:ascii="Times New Roman" w:hAnsi="Times New Roman" w:cs="Times New Roman"/>
          <w:sz w:val="26"/>
          <w:szCs w:val="26"/>
        </w:rPr>
        <w:t>chọn 1 trong các hình thức: Thuyết trình miệng trước lớp</w:t>
      </w:r>
      <w:r w:rsidR="00B63D56">
        <w:rPr>
          <w:rFonts w:ascii="Times New Roman" w:hAnsi="Times New Roman" w:cs="Times New Roman"/>
          <w:sz w:val="26"/>
          <w:szCs w:val="26"/>
        </w:rPr>
        <w:t xml:space="preserve">, </w:t>
      </w:r>
      <w:r w:rsidRPr="00E529F9">
        <w:rPr>
          <w:rFonts w:ascii="Times New Roman" w:hAnsi="Times New Roman" w:cs="Times New Roman"/>
          <w:sz w:val="26"/>
          <w:szCs w:val="26"/>
        </w:rPr>
        <w:t>PowerPoint</w:t>
      </w:r>
      <w:r w:rsidR="00B63D56">
        <w:rPr>
          <w:rFonts w:ascii="Times New Roman" w:hAnsi="Times New Roman" w:cs="Times New Roman"/>
          <w:sz w:val="26"/>
          <w:szCs w:val="26"/>
        </w:rPr>
        <w:t>, v</w:t>
      </w:r>
      <w:r w:rsidRPr="00E529F9">
        <w:rPr>
          <w:rFonts w:ascii="Times New Roman" w:hAnsi="Times New Roman" w:cs="Times New Roman"/>
          <w:sz w:val="26"/>
          <w:szCs w:val="26"/>
        </w:rPr>
        <w:t>iết thành đoạn văn</w:t>
      </w:r>
      <w:r w:rsidR="00F60E2A" w:rsidRPr="00E529F9">
        <w:rPr>
          <w:rFonts w:ascii="Times New Roman" w:hAnsi="Times New Roman" w:cs="Times New Roman"/>
          <w:sz w:val="26"/>
          <w:szCs w:val="26"/>
        </w:rPr>
        <w:t xml:space="preserve">, </w:t>
      </w:r>
      <w:r w:rsidRPr="00E529F9">
        <w:rPr>
          <w:rFonts w:ascii="Times New Roman" w:hAnsi="Times New Roman" w:cs="Times New Roman"/>
          <w:sz w:val="26"/>
          <w:szCs w:val="26"/>
        </w:rPr>
        <w:t>bài giới thiệu</w:t>
      </w:r>
      <w:r w:rsidR="00B63D56">
        <w:rPr>
          <w:rFonts w:ascii="Times New Roman" w:hAnsi="Times New Roman" w:cs="Times New Roman"/>
          <w:sz w:val="26"/>
          <w:szCs w:val="26"/>
        </w:rPr>
        <w:t>, t</w:t>
      </w:r>
      <w:r w:rsidRPr="00E529F9">
        <w:rPr>
          <w:rFonts w:ascii="Times New Roman" w:hAnsi="Times New Roman" w:cs="Times New Roman"/>
          <w:sz w:val="26"/>
          <w:szCs w:val="26"/>
        </w:rPr>
        <w:t>hiết kế Poster</w:t>
      </w:r>
      <w:r w:rsidR="00B63D56">
        <w:rPr>
          <w:rFonts w:ascii="Times New Roman" w:hAnsi="Times New Roman" w:cs="Times New Roman"/>
          <w:sz w:val="26"/>
          <w:szCs w:val="26"/>
        </w:rPr>
        <w:t>, t</w:t>
      </w:r>
      <w:r w:rsidRPr="00E529F9">
        <w:rPr>
          <w:rFonts w:ascii="Times New Roman" w:hAnsi="Times New Roman" w:cs="Times New Roman"/>
          <w:sz w:val="26"/>
          <w:szCs w:val="26"/>
        </w:rPr>
        <w:t>hiết kế Infographic</w:t>
      </w:r>
    </w:p>
    <w:p w14:paraId="7A69E427" w14:textId="2E7FC59B" w:rsidR="00047C44" w:rsidRDefault="00047C44" w:rsidP="00047C44">
      <w:pPr>
        <w:pStyle w:val="Heading2"/>
        <w:ind w:left="-142" w:firstLine="568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u w:val="single"/>
        </w:rPr>
        <w:t>ĐỀ KIỂM TRA</w:t>
      </w:r>
      <w:r w:rsidRPr="00E529F9">
        <w:rPr>
          <w:rFonts w:ascii="Times New Roman" w:hAnsi="Times New Roman" w:cs="Times New Roman"/>
          <w:color w:val="auto"/>
        </w:rPr>
        <w:t>:</w:t>
      </w:r>
    </w:p>
    <w:p w14:paraId="647C7199" w14:textId="01D2433B" w:rsidR="00CD2229" w:rsidRDefault="00047C44" w:rsidP="00047C44">
      <w:pPr>
        <w:pStyle w:val="Heading2"/>
        <w:ind w:left="-142" w:firstLine="568"/>
        <w:rPr>
          <w:rFonts w:ascii="Times New Roman" w:hAnsi="Times New Roman" w:cs="Times New Roman"/>
          <w:b w:val="0"/>
          <w:bCs w:val="0"/>
          <w:color w:val="auto"/>
        </w:rPr>
      </w:pPr>
      <w:r w:rsidRPr="00E529F9">
        <w:rPr>
          <w:rFonts w:ascii="Times New Roman" w:hAnsi="Times New Roman" w:cs="Times New Roman"/>
          <w:b w:val="0"/>
          <w:bCs w:val="0"/>
          <w:color w:val="auto"/>
        </w:rPr>
        <w:t>Em hãy giới thiệu về tiềm năng du lịch của T</w:t>
      </w:r>
      <w:r>
        <w:rPr>
          <w:rFonts w:ascii="Times New Roman" w:hAnsi="Times New Roman" w:cs="Times New Roman"/>
          <w:b w:val="0"/>
          <w:bCs w:val="0"/>
          <w:color w:val="auto"/>
        </w:rPr>
        <w:t xml:space="preserve">hành </w:t>
      </w:r>
      <w:r w:rsidRPr="00E529F9">
        <w:rPr>
          <w:rFonts w:ascii="Times New Roman" w:hAnsi="Times New Roman" w:cs="Times New Roman"/>
          <w:b w:val="0"/>
          <w:bCs w:val="0"/>
          <w:color w:val="auto"/>
        </w:rPr>
        <w:t>P</w:t>
      </w:r>
      <w:r>
        <w:rPr>
          <w:rFonts w:ascii="Times New Roman" w:hAnsi="Times New Roman" w:cs="Times New Roman"/>
          <w:b w:val="0"/>
          <w:bCs w:val="0"/>
          <w:color w:val="auto"/>
        </w:rPr>
        <w:t>hố</w:t>
      </w:r>
      <w:r w:rsidRPr="00E529F9">
        <w:rPr>
          <w:rFonts w:ascii="Times New Roman" w:hAnsi="Times New Roman" w:cs="Times New Roman"/>
          <w:b w:val="0"/>
          <w:bCs w:val="0"/>
          <w:color w:val="auto"/>
        </w:rPr>
        <w:t xml:space="preserve"> Hồ Chí Minh mới</w:t>
      </w:r>
      <w:r>
        <w:rPr>
          <w:rFonts w:ascii="Times New Roman" w:hAnsi="Times New Roman" w:cs="Times New Roman"/>
          <w:b w:val="0"/>
          <w:bCs w:val="0"/>
          <w:color w:val="auto"/>
        </w:rPr>
        <w:t>.</w:t>
      </w:r>
    </w:p>
    <w:p w14:paraId="42F84657" w14:textId="4DD3475F" w:rsidR="00047C44" w:rsidRPr="00E529F9" w:rsidRDefault="00047C44" w:rsidP="00047C44">
      <w:pPr>
        <w:pStyle w:val="Heading2"/>
        <w:ind w:left="-142" w:firstLine="568"/>
        <w:rPr>
          <w:rFonts w:ascii="Times New Roman" w:hAnsi="Times New Roman" w:cs="Times New Roman"/>
          <w:color w:val="auto"/>
        </w:rPr>
      </w:pPr>
      <w:r w:rsidRPr="00E529F9">
        <w:rPr>
          <w:rFonts w:ascii="Times New Roman" w:hAnsi="Times New Roman" w:cs="Times New Roman"/>
          <w:color w:val="auto"/>
        </w:rPr>
        <w:t>TIÊU CHÍ CHẤM (ĐẠT / CHƯA ĐẠT)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843"/>
        <w:gridCol w:w="1984"/>
        <w:gridCol w:w="1418"/>
      </w:tblGrid>
      <w:tr w:rsidR="00047C44" w:rsidRPr="00E529F9" w14:paraId="399AE81F" w14:textId="77777777" w:rsidTr="00AC60B5">
        <w:tc>
          <w:tcPr>
            <w:tcW w:w="817" w:type="dxa"/>
          </w:tcPr>
          <w:p w14:paraId="49AF4B60" w14:textId="77777777" w:rsidR="00047C44" w:rsidRPr="00191A58" w:rsidRDefault="00047C44" w:rsidP="00AC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1A58"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3544" w:type="dxa"/>
          </w:tcPr>
          <w:p w14:paraId="64EB7E8F" w14:textId="77777777" w:rsidR="00047C44" w:rsidRPr="00E529F9" w:rsidRDefault="00047C44" w:rsidP="00AC60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TIÊU CHÍ</w:t>
            </w:r>
          </w:p>
        </w:tc>
        <w:tc>
          <w:tcPr>
            <w:tcW w:w="1843" w:type="dxa"/>
          </w:tcPr>
          <w:p w14:paraId="3963283D" w14:textId="77777777" w:rsidR="00047C44" w:rsidRPr="00E529F9" w:rsidRDefault="00047C44" w:rsidP="00AC60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ĐẠT</w:t>
            </w:r>
          </w:p>
        </w:tc>
        <w:tc>
          <w:tcPr>
            <w:tcW w:w="1984" w:type="dxa"/>
          </w:tcPr>
          <w:p w14:paraId="2C0B8267" w14:textId="77777777" w:rsidR="00047C44" w:rsidRPr="00E529F9" w:rsidRDefault="00047C44" w:rsidP="00AC60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CHƯA ĐẠT</w:t>
            </w:r>
          </w:p>
        </w:tc>
        <w:tc>
          <w:tcPr>
            <w:tcW w:w="1418" w:type="dxa"/>
          </w:tcPr>
          <w:p w14:paraId="509685E1" w14:textId="77777777" w:rsidR="00047C44" w:rsidRPr="00E529F9" w:rsidRDefault="00047C44" w:rsidP="00AC60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047C44" w:rsidRPr="00E529F9" w14:paraId="5EEEF421" w14:textId="77777777" w:rsidTr="00AC60B5">
        <w:tc>
          <w:tcPr>
            <w:tcW w:w="817" w:type="dxa"/>
          </w:tcPr>
          <w:p w14:paraId="06C7CFDF" w14:textId="77777777" w:rsidR="00047C44" w:rsidRPr="00191A58" w:rsidRDefault="00047C44" w:rsidP="00AC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1A5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4" w:type="dxa"/>
          </w:tcPr>
          <w:p w14:paraId="3A7E52FD" w14:textId="74AF17CD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thức: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br/>
              <w:t>- Đúng chủ đề</w:t>
            </w:r>
            <w:r w:rsidR="00CE3852">
              <w:rPr>
                <w:rFonts w:ascii="Times New Roman" w:hAnsi="Times New Roman" w:cs="Times New Roman"/>
                <w:sz w:val="26"/>
                <w:szCs w:val="26"/>
              </w:rPr>
              <w:t>, nội dung</w:t>
            </w:r>
            <w:r w:rsidR="00BF18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E3852">
              <w:rPr>
                <w:rFonts w:ascii="Times New Roman" w:hAnsi="Times New Roman" w:cs="Times New Roman"/>
                <w:sz w:val="26"/>
                <w:szCs w:val="26"/>
              </w:rPr>
              <w:t>theo yêu cầu</w:t>
            </w:r>
          </w:p>
        </w:tc>
        <w:tc>
          <w:tcPr>
            <w:tcW w:w="1843" w:type="dxa"/>
          </w:tcPr>
          <w:p w14:paraId="1B42777F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5FEF16D4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4BBF18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C44" w:rsidRPr="00E529F9" w14:paraId="21FF2BEB" w14:textId="77777777" w:rsidTr="00AC60B5">
        <w:tc>
          <w:tcPr>
            <w:tcW w:w="817" w:type="dxa"/>
          </w:tcPr>
          <w:p w14:paraId="10186BEF" w14:textId="77777777" w:rsidR="00047C44" w:rsidRPr="00191A58" w:rsidRDefault="00047C44" w:rsidP="00AC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1A5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44" w:type="dxa"/>
          </w:tcPr>
          <w:p w14:paraId="13F1706A" w14:textId="74DFA9C9" w:rsidR="00047C44" w:rsidRDefault="00047C44" w:rsidP="00047C4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Hình thức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br/>
              <w:t>- Phù hợp hình thức</w:t>
            </w:r>
            <w:r w:rsidRPr="00047C44">
              <w:rPr>
                <w:rFonts w:ascii="Times New Roman" w:hAnsi="Times New Roman" w:cs="Times New Roman"/>
                <w:bCs/>
                <w:sz w:val="26"/>
                <w:szCs w:val="26"/>
              </w:rPr>
              <w:t>(nói, viết, trình chiếu, poster, infographic)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Bố cục rõ ràng</w:t>
            </w:r>
          </w:p>
          <w:p w14:paraId="30725C04" w14:textId="3A198603" w:rsidR="00047C44" w:rsidRPr="00E529F9" w:rsidRDefault="00047C44" w:rsidP="00AC60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313">
              <w:rPr>
                <w:rFonts w:ascii="Times New Roman" w:hAnsi="Times New Roman" w:cs="Times New Roman"/>
                <w:sz w:val="26"/>
                <w:szCs w:val="26"/>
              </w:rPr>
              <w:t>-Poster/Infographic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503313">
              <w:rPr>
                <w:rFonts w:ascii="Times New Roman" w:hAnsi="Times New Roman" w:cs="Times New Roman"/>
                <w:sz w:val="26"/>
                <w:szCs w:val="26"/>
              </w:rPr>
              <w:t xml:space="preserve">có hình ảnh minh họa,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t>ố cục rõ ràng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chặt chẽ)</w:t>
            </w:r>
          </w:p>
        </w:tc>
        <w:tc>
          <w:tcPr>
            <w:tcW w:w="1843" w:type="dxa"/>
          </w:tcPr>
          <w:p w14:paraId="2E40C033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51A2798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6D9522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C44" w:rsidRPr="00E529F9" w14:paraId="6A886B00" w14:textId="77777777" w:rsidTr="00AC60B5">
        <w:tc>
          <w:tcPr>
            <w:tcW w:w="817" w:type="dxa"/>
          </w:tcPr>
          <w:p w14:paraId="5544A5CB" w14:textId="77777777" w:rsidR="00047C44" w:rsidRPr="00191A58" w:rsidRDefault="00047C44" w:rsidP="00AC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1A5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44" w:type="dxa"/>
          </w:tcPr>
          <w:p w14:paraId="45994B44" w14:textId="6C4945FA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Kỹ năng làm việc nhóm: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br/>
              <w:t>- Có phân công</w:t>
            </w:r>
            <w:r w:rsidR="009912DA">
              <w:rPr>
                <w:rFonts w:ascii="Times New Roman" w:hAnsi="Times New Roman" w:cs="Times New Roman"/>
                <w:sz w:val="26"/>
                <w:szCs w:val="26"/>
              </w:rPr>
              <w:t xml:space="preserve"> nhiệm vụ cụ thể, rõ ràng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- </w:t>
            </w:r>
            <w:r w:rsidR="009912DA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t>ự phối hợp</w:t>
            </w:r>
            <w:r w:rsidR="009912DA">
              <w:rPr>
                <w:rFonts w:ascii="Times New Roman" w:hAnsi="Times New Roman" w:cs="Times New Roman"/>
                <w:sz w:val="26"/>
                <w:szCs w:val="26"/>
              </w:rPr>
              <w:t xml:space="preserve"> giữa các thành viên</w:t>
            </w:r>
          </w:p>
        </w:tc>
        <w:tc>
          <w:tcPr>
            <w:tcW w:w="1843" w:type="dxa"/>
          </w:tcPr>
          <w:p w14:paraId="24E94679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24415079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8B8F47D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C44" w:rsidRPr="00E529F9" w14:paraId="061D48F7" w14:textId="77777777" w:rsidTr="00AC60B5">
        <w:tc>
          <w:tcPr>
            <w:tcW w:w="817" w:type="dxa"/>
          </w:tcPr>
          <w:p w14:paraId="0E7DC821" w14:textId="77777777" w:rsidR="00047C44" w:rsidRPr="00191A58" w:rsidRDefault="00047C44" w:rsidP="00AC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1A5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44" w:type="dxa"/>
          </w:tcPr>
          <w:p w14:paraId="0A734766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Trình bày, diễn đạt, giao tiếp: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br/>
              <w:t>- Mạch lạc, rõ ràng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F1F14"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EF1F14">
              <w:rPr>
                <w:rFonts w:ascii="Times New Roman" w:hAnsi="Times New Roman" w:cs="Times New Roman"/>
                <w:sz w:val="26"/>
                <w:szCs w:val="26"/>
              </w:rPr>
              <w:t>ự tin khi thuyết trình</w:t>
            </w:r>
          </w:p>
        </w:tc>
        <w:tc>
          <w:tcPr>
            <w:tcW w:w="1843" w:type="dxa"/>
          </w:tcPr>
          <w:p w14:paraId="0386CA62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650EB929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E25681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C44" w:rsidRPr="00E529F9" w14:paraId="5300DEF0" w14:textId="77777777" w:rsidTr="00AC60B5">
        <w:tc>
          <w:tcPr>
            <w:tcW w:w="817" w:type="dxa"/>
          </w:tcPr>
          <w:p w14:paraId="2C84E4C1" w14:textId="77777777" w:rsidR="00047C44" w:rsidRPr="00191A58" w:rsidRDefault="00047C44" w:rsidP="00AC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1A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44" w:type="dxa"/>
          </w:tcPr>
          <w:p w14:paraId="014887DB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Thái độ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br/>
              <w:t>- Nghiêm túc, hợp tác</w:t>
            </w:r>
          </w:p>
        </w:tc>
        <w:tc>
          <w:tcPr>
            <w:tcW w:w="1843" w:type="dxa"/>
          </w:tcPr>
          <w:p w14:paraId="5690988A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438BC45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F9B4709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C44" w:rsidRPr="00E529F9" w14:paraId="07FC6970" w14:textId="77777777" w:rsidTr="00AC60B5">
        <w:tc>
          <w:tcPr>
            <w:tcW w:w="817" w:type="dxa"/>
          </w:tcPr>
          <w:p w14:paraId="63757FA4" w14:textId="77777777" w:rsidR="00047C44" w:rsidRPr="00191A58" w:rsidRDefault="00047C44" w:rsidP="00AC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1A5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544" w:type="dxa"/>
          </w:tcPr>
          <w:p w14:paraId="2DAEAA58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Đảm bảo thời gian:</w:t>
            </w:r>
          </w:p>
          <w:p w14:paraId="20C9BDCC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29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t>Thực hiện, hoàn thành, nộp hoặc trình bày sản phẩm đúng thời gian quy định</w:t>
            </w:r>
          </w:p>
        </w:tc>
        <w:tc>
          <w:tcPr>
            <w:tcW w:w="1843" w:type="dxa"/>
          </w:tcPr>
          <w:p w14:paraId="76830E0D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1CBF0BDA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83658E0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C44" w:rsidRPr="00E529F9" w14:paraId="17B12482" w14:textId="77777777" w:rsidTr="00AC60B5">
        <w:tc>
          <w:tcPr>
            <w:tcW w:w="817" w:type="dxa"/>
          </w:tcPr>
          <w:p w14:paraId="79659BEA" w14:textId="77777777" w:rsidR="00047C44" w:rsidRPr="00191A58" w:rsidRDefault="00047C44" w:rsidP="00AC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1A58">
              <w:rPr>
                <w:rFonts w:ascii="Times New Roman" w:hAnsi="Times New Roman" w:cs="Times New Roman"/>
                <w:sz w:val="26"/>
                <w:szCs w:val="26"/>
              </w:rPr>
              <w:t>Kết quả</w:t>
            </w:r>
          </w:p>
        </w:tc>
        <w:tc>
          <w:tcPr>
            <w:tcW w:w="8789" w:type="dxa"/>
            <w:gridSpan w:val="4"/>
          </w:tcPr>
          <w:p w14:paraId="4A1B62FB" w14:textId="77777777" w:rsidR="00047C44" w:rsidRPr="00E529F9" w:rsidRDefault="00047C44" w:rsidP="00AC60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2E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 ĐẠT: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t xml:space="preserve"> Đạt từ 3/6 tiêu chí trở lên, bắt buộc đạt tiêu chí 1 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E2E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 CHƯA ĐẠT:</w:t>
            </w:r>
            <w:r w:rsidRPr="00E529F9">
              <w:rPr>
                <w:rFonts w:ascii="Times New Roman" w:hAnsi="Times New Roman" w:cs="Times New Roman"/>
                <w:sz w:val="26"/>
                <w:szCs w:val="26"/>
              </w:rPr>
              <w:t xml:space="preserve"> Đạt dưới 3 tiêu chí hoặc CĐ tiêu chí 1</w:t>
            </w:r>
          </w:p>
        </w:tc>
      </w:tr>
    </w:tbl>
    <w:p w14:paraId="260FB0A4" w14:textId="77777777" w:rsidR="00047C44" w:rsidRPr="00047C44" w:rsidRDefault="00047C44" w:rsidP="00047C44"/>
    <w:sectPr w:rsidR="00047C44" w:rsidRPr="00047C44" w:rsidSect="00851F5D">
      <w:pgSz w:w="12240" w:h="15840"/>
      <w:pgMar w:top="1440" w:right="9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51E2A" w14:textId="77777777" w:rsidR="003A1D6F" w:rsidRDefault="003A1D6F" w:rsidP="00BE70BE">
      <w:pPr>
        <w:spacing w:after="0" w:line="240" w:lineRule="auto"/>
      </w:pPr>
      <w:r>
        <w:separator/>
      </w:r>
    </w:p>
  </w:endnote>
  <w:endnote w:type="continuationSeparator" w:id="0">
    <w:p w14:paraId="7F69875C" w14:textId="77777777" w:rsidR="003A1D6F" w:rsidRDefault="003A1D6F" w:rsidP="00BE7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5466C" w14:textId="77777777" w:rsidR="003A1D6F" w:rsidRDefault="003A1D6F" w:rsidP="00BE70BE">
      <w:pPr>
        <w:spacing w:after="0" w:line="240" w:lineRule="auto"/>
      </w:pPr>
      <w:r>
        <w:separator/>
      </w:r>
    </w:p>
  </w:footnote>
  <w:footnote w:type="continuationSeparator" w:id="0">
    <w:p w14:paraId="2507EDF7" w14:textId="77777777" w:rsidR="003A1D6F" w:rsidRDefault="003A1D6F" w:rsidP="00BE7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9702015">
    <w:abstractNumId w:val="8"/>
  </w:num>
  <w:num w:numId="2" w16cid:durableId="208226279">
    <w:abstractNumId w:val="6"/>
  </w:num>
  <w:num w:numId="3" w16cid:durableId="786702480">
    <w:abstractNumId w:val="5"/>
  </w:num>
  <w:num w:numId="4" w16cid:durableId="793210469">
    <w:abstractNumId w:val="4"/>
  </w:num>
  <w:num w:numId="5" w16cid:durableId="2137017101">
    <w:abstractNumId w:val="7"/>
  </w:num>
  <w:num w:numId="6" w16cid:durableId="2009089535">
    <w:abstractNumId w:val="3"/>
  </w:num>
  <w:num w:numId="7" w16cid:durableId="764350585">
    <w:abstractNumId w:val="2"/>
  </w:num>
  <w:num w:numId="8" w16cid:durableId="866525178">
    <w:abstractNumId w:val="1"/>
  </w:num>
  <w:num w:numId="9" w16cid:durableId="83553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2A2D"/>
    <w:rsid w:val="00034616"/>
    <w:rsid w:val="00047C44"/>
    <w:rsid w:val="0006063C"/>
    <w:rsid w:val="0015074B"/>
    <w:rsid w:val="001540E1"/>
    <w:rsid w:val="00191A58"/>
    <w:rsid w:val="001E7121"/>
    <w:rsid w:val="0022510C"/>
    <w:rsid w:val="0029639D"/>
    <w:rsid w:val="002A5948"/>
    <w:rsid w:val="002B6D4D"/>
    <w:rsid w:val="00326F90"/>
    <w:rsid w:val="003331B6"/>
    <w:rsid w:val="003A1D6F"/>
    <w:rsid w:val="00431635"/>
    <w:rsid w:val="004C2018"/>
    <w:rsid w:val="00503313"/>
    <w:rsid w:val="00621215"/>
    <w:rsid w:val="00670695"/>
    <w:rsid w:val="0071580B"/>
    <w:rsid w:val="00851F5D"/>
    <w:rsid w:val="008A4C94"/>
    <w:rsid w:val="008C1142"/>
    <w:rsid w:val="009912DA"/>
    <w:rsid w:val="009914E7"/>
    <w:rsid w:val="009E2EED"/>
    <w:rsid w:val="00A0750C"/>
    <w:rsid w:val="00A1562D"/>
    <w:rsid w:val="00AA1D8D"/>
    <w:rsid w:val="00B47730"/>
    <w:rsid w:val="00B63D56"/>
    <w:rsid w:val="00BE70BE"/>
    <w:rsid w:val="00BF1824"/>
    <w:rsid w:val="00CB0664"/>
    <w:rsid w:val="00CD2229"/>
    <w:rsid w:val="00CE3852"/>
    <w:rsid w:val="00D2452E"/>
    <w:rsid w:val="00E529F9"/>
    <w:rsid w:val="00EF1F14"/>
    <w:rsid w:val="00F34645"/>
    <w:rsid w:val="00F60E2A"/>
    <w:rsid w:val="00F65F4C"/>
    <w:rsid w:val="00FC481C"/>
    <w:rsid w:val="00FC693F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0733F1"/>
  <w14:defaultImageDpi w14:val="300"/>
  <w15:docId w15:val="{130DB16F-50F2-4CC1-9199-3C2FEDB4E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hangsuphuhoa11@gmail.com</cp:lastModifiedBy>
  <cp:revision>32</cp:revision>
  <dcterms:created xsi:type="dcterms:W3CDTF">2013-12-23T23:15:00Z</dcterms:created>
  <dcterms:modified xsi:type="dcterms:W3CDTF">2025-12-13T23:34:00Z</dcterms:modified>
  <cp:category/>
</cp:coreProperties>
</file>